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9949E" w14:textId="36DA7A72" w:rsidR="008B5341" w:rsidRPr="00532057" w:rsidRDefault="008B5341" w:rsidP="00532057">
      <w:pPr>
        <w:pStyle w:val="Titolo1"/>
        <w:ind w:left="1560" w:firstLine="2126"/>
        <w:rPr>
          <w:color w:val="auto"/>
          <w:lang w:val="it-IT"/>
        </w:rPr>
      </w:pPr>
      <w:r w:rsidRPr="00532057">
        <w:rPr>
          <w:color w:val="auto"/>
          <w:lang w:val="it-IT"/>
        </w:rPr>
        <w:t>Spett.le Regione Marche</w:t>
      </w:r>
    </w:p>
    <w:p w14:paraId="48A7BC52" w14:textId="29E91767" w:rsidR="008B5341" w:rsidRDefault="008B5341" w:rsidP="008B5341">
      <w:pPr>
        <w:ind w:left="3686"/>
        <w:rPr>
          <w:lang w:val="it-IT"/>
        </w:rPr>
      </w:pPr>
      <w:r>
        <w:rPr>
          <w:lang w:val="it-IT"/>
        </w:rPr>
        <w:t>Settore Formazione, servizi per l’impiego e crisi aziendali</w:t>
      </w:r>
    </w:p>
    <w:p w14:paraId="4D00975B" w14:textId="1D437B6A" w:rsidR="008B5341" w:rsidRDefault="008B5341" w:rsidP="008B5341">
      <w:pPr>
        <w:ind w:left="3686"/>
        <w:rPr>
          <w:lang w:val="it-IT"/>
        </w:rPr>
      </w:pPr>
      <w:r>
        <w:rPr>
          <w:lang w:val="it-IT"/>
        </w:rPr>
        <w:t xml:space="preserve">Via Tiziano </w:t>
      </w:r>
      <w:proofErr w:type="gramStart"/>
      <w:r>
        <w:rPr>
          <w:lang w:val="it-IT"/>
        </w:rPr>
        <w:t>44,.</w:t>
      </w:r>
      <w:proofErr w:type="gramEnd"/>
      <w:r>
        <w:rPr>
          <w:lang w:val="it-IT"/>
        </w:rPr>
        <w:t xml:space="preserve"> Ancona</w:t>
      </w:r>
    </w:p>
    <w:p w14:paraId="47545CFD" w14:textId="775F2E16" w:rsidR="008B5341" w:rsidRPr="008B5341" w:rsidRDefault="008B5341" w:rsidP="008B5341">
      <w:pPr>
        <w:ind w:left="3686"/>
        <w:rPr>
          <w:lang w:val="it-IT"/>
        </w:rPr>
      </w:pPr>
      <w:r>
        <w:rPr>
          <w:lang w:val="it-IT"/>
        </w:rPr>
        <w:t>c.-a. Responsabile del proc.to</w:t>
      </w:r>
    </w:p>
    <w:p w14:paraId="765D206C" w14:textId="1A19D3C5" w:rsidR="00CD2C51" w:rsidRDefault="00000000">
      <w:pPr>
        <w:pStyle w:val="Titolo1"/>
        <w:rPr>
          <w:color w:val="auto"/>
          <w:lang w:val="it-IT"/>
        </w:rPr>
      </w:pPr>
      <w:r w:rsidRPr="00532057">
        <w:rPr>
          <w:color w:val="auto"/>
          <w:lang w:val="it-IT"/>
        </w:rPr>
        <w:t xml:space="preserve">Richiesta autorizzazione variazione personale </w:t>
      </w:r>
    </w:p>
    <w:p w14:paraId="3CBD3714" w14:textId="77777777" w:rsidR="008539B4" w:rsidRPr="008539B4" w:rsidRDefault="008539B4" w:rsidP="008539B4">
      <w:pPr>
        <w:rPr>
          <w:lang w:val="it-IT"/>
        </w:rPr>
      </w:pPr>
    </w:p>
    <w:p w14:paraId="580B5D78" w14:textId="3C0CB7A6" w:rsidR="00CD2C51" w:rsidRPr="008B5341" w:rsidRDefault="00000000">
      <w:pPr>
        <w:rPr>
          <w:lang w:val="it-IT"/>
        </w:rPr>
      </w:pPr>
      <w:r w:rsidRPr="008B5341">
        <w:rPr>
          <w:lang w:val="it-IT"/>
        </w:rPr>
        <w:t>Avviso: ____________________________Cod. Siform2: ______________________</w:t>
      </w:r>
    </w:p>
    <w:p w14:paraId="73583967" w14:textId="4EEE3272" w:rsidR="00CD2C51" w:rsidRPr="008B5341" w:rsidRDefault="00000000">
      <w:pPr>
        <w:rPr>
          <w:lang w:val="it-IT"/>
        </w:rPr>
      </w:pPr>
      <w:r w:rsidRPr="008B5341">
        <w:rPr>
          <w:lang w:val="it-IT"/>
        </w:rPr>
        <w:t>Denominazione: ______________________CUP: ________________________________</w:t>
      </w:r>
    </w:p>
    <w:p w14:paraId="1A9F217A" w14:textId="77777777" w:rsidR="00CD2C51" w:rsidRDefault="00000000">
      <w:r w:rsidRPr="008B5341">
        <w:rPr>
          <w:lang w:val="it-IT"/>
        </w:rPr>
        <w:br/>
      </w:r>
      <w:r>
        <w:t>1. VARIAZIONE DOCENTI</w:t>
      </w:r>
    </w:p>
    <w:tbl>
      <w:tblPr>
        <w:tblStyle w:val="Grigliatabella"/>
        <w:tblW w:w="8897" w:type="dxa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985"/>
      </w:tblGrid>
      <w:tr w:rsidR="00CD2C51" w:rsidRPr="008B5341" w14:paraId="64B88831" w14:textId="77777777" w:rsidTr="008B5341">
        <w:tc>
          <w:tcPr>
            <w:tcW w:w="1728" w:type="dxa"/>
          </w:tcPr>
          <w:p w14:paraId="65D3FEF0" w14:textId="77777777" w:rsidR="00CD2C51" w:rsidRDefault="00000000">
            <w:r>
              <w:t>Modulo</w:t>
            </w:r>
          </w:p>
        </w:tc>
        <w:tc>
          <w:tcPr>
            <w:tcW w:w="1728" w:type="dxa"/>
          </w:tcPr>
          <w:p w14:paraId="10E8312E" w14:textId="77777777" w:rsidR="00CD2C51" w:rsidRDefault="00000000">
            <w:r>
              <w:t>Ore totali</w:t>
            </w:r>
          </w:p>
        </w:tc>
        <w:tc>
          <w:tcPr>
            <w:tcW w:w="1728" w:type="dxa"/>
          </w:tcPr>
          <w:p w14:paraId="36B36C15" w14:textId="77777777" w:rsidR="00CD2C51" w:rsidRDefault="00000000">
            <w:r>
              <w:t>Docente uscente</w:t>
            </w:r>
          </w:p>
        </w:tc>
        <w:tc>
          <w:tcPr>
            <w:tcW w:w="1728" w:type="dxa"/>
          </w:tcPr>
          <w:p w14:paraId="1C462837" w14:textId="77777777" w:rsidR="00CD2C51" w:rsidRDefault="00000000">
            <w:r>
              <w:t>Docente entrante</w:t>
            </w:r>
          </w:p>
        </w:tc>
        <w:tc>
          <w:tcPr>
            <w:tcW w:w="1985" w:type="dxa"/>
          </w:tcPr>
          <w:p w14:paraId="4A817D81" w14:textId="4F26556D" w:rsidR="00CD2C51" w:rsidRPr="008B5341" w:rsidRDefault="00000000">
            <w:pPr>
              <w:rPr>
                <w:lang w:val="it-IT"/>
              </w:rPr>
            </w:pPr>
            <w:r w:rsidRPr="008B5341">
              <w:rPr>
                <w:lang w:val="it-IT"/>
              </w:rPr>
              <w:t>Ore assegnate</w:t>
            </w:r>
            <w:r w:rsidR="008B5341" w:rsidRPr="008B5341">
              <w:rPr>
                <w:lang w:val="it-IT"/>
              </w:rPr>
              <w:t xml:space="preserve"> al nuovo d</w:t>
            </w:r>
            <w:r w:rsidR="008B5341">
              <w:rPr>
                <w:lang w:val="it-IT"/>
              </w:rPr>
              <w:t>ocente</w:t>
            </w:r>
          </w:p>
        </w:tc>
      </w:tr>
      <w:tr w:rsidR="00CD2C51" w14:paraId="37D8B8ED" w14:textId="77777777" w:rsidTr="008B5341">
        <w:tc>
          <w:tcPr>
            <w:tcW w:w="1728" w:type="dxa"/>
          </w:tcPr>
          <w:p w14:paraId="164DA0D6" w14:textId="77777777" w:rsidR="00CD2C51" w:rsidRDefault="00000000">
            <w:r>
              <w:t>________</w:t>
            </w:r>
          </w:p>
        </w:tc>
        <w:tc>
          <w:tcPr>
            <w:tcW w:w="1728" w:type="dxa"/>
          </w:tcPr>
          <w:p w14:paraId="3B1FEDD6" w14:textId="77777777" w:rsidR="00CD2C51" w:rsidRDefault="00000000">
            <w:r>
              <w:t>________</w:t>
            </w:r>
          </w:p>
        </w:tc>
        <w:tc>
          <w:tcPr>
            <w:tcW w:w="1728" w:type="dxa"/>
          </w:tcPr>
          <w:p w14:paraId="52F3F824" w14:textId="77777777" w:rsidR="00CD2C51" w:rsidRDefault="00000000">
            <w:r>
              <w:t>________</w:t>
            </w:r>
          </w:p>
        </w:tc>
        <w:tc>
          <w:tcPr>
            <w:tcW w:w="1728" w:type="dxa"/>
          </w:tcPr>
          <w:p w14:paraId="74836F44" w14:textId="77777777" w:rsidR="00CD2C51" w:rsidRDefault="00000000">
            <w:r>
              <w:t>________</w:t>
            </w:r>
          </w:p>
        </w:tc>
        <w:tc>
          <w:tcPr>
            <w:tcW w:w="1985" w:type="dxa"/>
          </w:tcPr>
          <w:p w14:paraId="71507D02" w14:textId="77777777" w:rsidR="00CD2C51" w:rsidRDefault="00000000">
            <w:r>
              <w:t>________</w:t>
            </w:r>
          </w:p>
        </w:tc>
      </w:tr>
    </w:tbl>
    <w:p w14:paraId="103B380A" w14:textId="29DB0B9D" w:rsidR="00CD2C51" w:rsidRPr="00532057" w:rsidRDefault="00000000">
      <w:pPr>
        <w:rPr>
          <w:lang w:val="it-IT"/>
        </w:rPr>
      </w:pPr>
      <w:r>
        <w:br/>
      </w:r>
      <w:r w:rsidRPr="00532057">
        <w:rPr>
          <w:lang w:val="it-IT"/>
        </w:rPr>
        <w:t>Motivazione</w:t>
      </w:r>
      <w:r w:rsidR="008539B4">
        <w:rPr>
          <w:lang w:val="it-IT"/>
        </w:rPr>
        <w:t xml:space="preserve"> della variazione</w:t>
      </w:r>
      <w:r w:rsidRPr="00532057">
        <w:rPr>
          <w:lang w:val="it-IT"/>
        </w:rPr>
        <w:t>: ________________________________</w:t>
      </w:r>
    </w:p>
    <w:p w14:paraId="4AE1863D" w14:textId="77777777" w:rsidR="00CD2C51" w:rsidRPr="00532057" w:rsidRDefault="00000000">
      <w:pPr>
        <w:rPr>
          <w:lang w:val="it-IT"/>
        </w:rPr>
      </w:pPr>
      <w:r w:rsidRPr="00532057">
        <w:rPr>
          <w:lang w:val="it-IT"/>
        </w:rPr>
        <w:t>Docente dipendente pubblico: ☐ sì ☐ no</w:t>
      </w:r>
    </w:p>
    <w:p w14:paraId="48E7AB40" w14:textId="77777777" w:rsidR="00CD2C51" w:rsidRPr="00532057" w:rsidRDefault="00000000">
      <w:pPr>
        <w:rPr>
          <w:lang w:val="it-IT"/>
        </w:rPr>
      </w:pPr>
      <w:r w:rsidRPr="00532057">
        <w:rPr>
          <w:lang w:val="it-IT"/>
        </w:rPr>
        <w:t>Autorizzazione PA: ☐ sì ☐ no</w:t>
      </w:r>
    </w:p>
    <w:p w14:paraId="7AA18EF6" w14:textId="77777777" w:rsidR="00CD2C51" w:rsidRPr="00532057" w:rsidRDefault="00000000">
      <w:pPr>
        <w:rPr>
          <w:lang w:val="it-IT"/>
        </w:rPr>
      </w:pPr>
      <w:r w:rsidRPr="00532057">
        <w:rPr>
          <w:lang w:val="it-IT"/>
        </w:rPr>
        <w:t>Eventuale deroga: ____________________________</w:t>
      </w:r>
    </w:p>
    <w:p w14:paraId="22F675F8" w14:textId="231222C5" w:rsidR="00CD2C51" w:rsidRPr="00532057" w:rsidRDefault="00000000">
      <w:pPr>
        <w:rPr>
          <w:lang w:val="it-IT"/>
        </w:rPr>
      </w:pPr>
      <w:r w:rsidRPr="00532057">
        <w:rPr>
          <w:lang w:val="it-IT"/>
        </w:rPr>
        <w:t xml:space="preserve">2. </w:t>
      </w:r>
      <w:r w:rsidRPr="008539B4">
        <w:rPr>
          <w:b/>
          <w:bCs/>
          <w:lang w:val="it-IT"/>
        </w:rPr>
        <w:t>CONFRONTO REQUISITI DOCENTE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32057" w:rsidRPr="00532057" w14:paraId="340AE0BE" w14:textId="77777777" w:rsidTr="00122D9B">
        <w:tc>
          <w:tcPr>
            <w:tcW w:w="4814" w:type="dxa"/>
          </w:tcPr>
          <w:p w14:paraId="4091B850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  <w:t>Requisiti previsti a progetto/formulario per il modulo</w:t>
            </w:r>
          </w:p>
        </w:tc>
        <w:tc>
          <w:tcPr>
            <w:tcW w:w="4815" w:type="dxa"/>
          </w:tcPr>
          <w:p w14:paraId="3158BB01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  <w:t>Requisiti che si evincono dal c.v. del docente entrante allegato*</w:t>
            </w:r>
          </w:p>
        </w:tc>
      </w:tr>
      <w:tr w:rsidR="00532057" w:rsidRPr="00532057" w14:paraId="02D52B24" w14:textId="77777777" w:rsidTr="00122D9B">
        <w:tc>
          <w:tcPr>
            <w:tcW w:w="4814" w:type="dxa"/>
          </w:tcPr>
          <w:p w14:paraId="205CA886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Titolo di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studio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inserire</w:t>
            </w:r>
          </w:p>
          <w:p w14:paraId="1DB9EBCE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Dettagli titolo di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studio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0098107C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Anni di esperienza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didattica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64BD25EF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Anni di esperienza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professionale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47652734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Proveniente dal mondo del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lavoro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0E9DD1FB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Docente con competenze certificate ai sensi del dispositivo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regionale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578D46B9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Docenti con almeno 3 anni di esperienza (negli ultimi 8 anni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)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</w:tc>
        <w:tc>
          <w:tcPr>
            <w:tcW w:w="4815" w:type="dxa"/>
          </w:tcPr>
          <w:p w14:paraId="61DF1E6B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Titolo di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studio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479EC856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Dettagli titolo di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studio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inserire </w:t>
            </w:r>
          </w:p>
          <w:p w14:paraId="31786070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Anni di esperienza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didattica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72187051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Anni di esperienza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professionale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2E99C624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Proveniente dal mondo del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lavoro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5C533083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Docente con competenze certificate ai sensi del dispositivo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regionale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7E78FED5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Docenti con almeno 3 anni di esperienza (negli ultimi 8 anni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)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</w:tc>
      </w:tr>
    </w:tbl>
    <w:p w14:paraId="07617352" w14:textId="77777777" w:rsidR="00532057" w:rsidRDefault="00532057">
      <w:pPr>
        <w:rPr>
          <w:lang w:val="it-IT"/>
        </w:rPr>
      </w:pPr>
    </w:p>
    <w:p w14:paraId="7DE5B255" w14:textId="77777777" w:rsidR="00532057" w:rsidRPr="00532057" w:rsidRDefault="00532057">
      <w:pPr>
        <w:rPr>
          <w:lang w:val="it-IT"/>
        </w:rPr>
      </w:pPr>
    </w:p>
    <w:p w14:paraId="25DF285E" w14:textId="588A53A7" w:rsidR="00CD2C51" w:rsidRPr="00532057" w:rsidRDefault="00000000">
      <w:pPr>
        <w:rPr>
          <w:b/>
          <w:bCs/>
          <w:lang w:val="it-IT"/>
        </w:rPr>
      </w:pPr>
      <w:r w:rsidRPr="00532057">
        <w:rPr>
          <w:b/>
          <w:bCs/>
          <w:lang w:val="it-IT"/>
        </w:rPr>
        <w:t xml:space="preserve">3. </w:t>
      </w:r>
      <w:r w:rsidR="008539B4">
        <w:rPr>
          <w:b/>
          <w:bCs/>
          <w:lang w:val="it-IT"/>
        </w:rPr>
        <w:t>ESITO CONFRONTO REQUISITI</w:t>
      </w:r>
    </w:p>
    <w:p w14:paraId="7D1C7549" w14:textId="495219CE" w:rsidR="00CD2C51" w:rsidRPr="00532057" w:rsidRDefault="00000000">
      <w:pPr>
        <w:rPr>
          <w:lang w:val="it-IT"/>
        </w:rPr>
      </w:pPr>
      <w:r w:rsidRPr="00532057">
        <w:rPr>
          <w:lang w:val="it-IT"/>
        </w:rPr>
        <w:t>Requisiti</w:t>
      </w:r>
      <w:r w:rsidR="00532057">
        <w:rPr>
          <w:lang w:val="it-IT"/>
        </w:rPr>
        <w:t xml:space="preserve"> da formulario/progetto</w:t>
      </w:r>
      <w:r w:rsidRPr="00532057">
        <w:rPr>
          <w:lang w:val="it-IT"/>
        </w:rPr>
        <w:t xml:space="preserve"> </w:t>
      </w:r>
      <w:r w:rsidR="008539B4">
        <w:rPr>
          <w:lang w:val="it-IT"/>
        </w:rPr>
        <w:t xml:space="preserve">sono </w:t>
      </w:r>
      <w:proofErr w:type="gramStart"/>
      <w:r w:rsidRPr="00532057">
        <w:rPr>
          <w:lang w:val="it-IT"/>
        </w:rPr>
        <w:t>rispettati</w:t>
      </w:r>
      <w:r w:rsidR="008539B4">
        <w:rPr>
          <w:lang w:val="it-IT"/>
        </w:rPr>
        <w:t>?</w:t>
      </w:r>
      <w:r w:rsidRPr="00532057">
        <w:rPr>
          <w:lang w:val="it-IT"/>
        </w:rPr>
        <w:t>:</w:t>
      </w:r>
      <w:proofErr w:type="gramEnd"/>
      <w:r w:rsidRPr="00532057">
        <w:rPr>
          <w:lang w:val="it-IT"/>
        </w:rPr>
        <w:t xml:space="preserve"> ☐ sì ☐ no</w:t>
      </w:r>
    </w:p>
    <w:p w14:paraId="47CC7B3D" w14:textId="71F9D164" w:rsidR="00CD2C51" w:rsidRPr="00532057" w:rsidRDefault="008539B4">
      <w:pPr>
        <w:rPr>
          <w:lang w:val="it-IT"/>
        </w:rPr>
      </w:pPr>
      <w:r>
        <w:rPr>
          <w:lang w:val="it-IT"/>
        </w:rPr>
        <w:t>Con eventuali compensazioni i requisiti sono comunque rispettati?</w:t>
      </w:r>
      <w:r w:rsidR="00000000" w:rsidRPr="00532057">
        <w:rPr>
          <w:lang w:val="it-IT"/>
        </w:rPr>
        <w:t xml:space="preserve"> ☐ sì ☐ no</w:t>
      </w:r>
    </w:p>
    <w:p w14:paraId="0AA0A79C" w14:textId="45D5A6F6" w:rsidR="00CD2C51" w:rsidRPr="00532057" w:rsidRDefault="008539B4">
      <w:pPr>
        <w:rPr>
          <w:lang w:val="it-IT"/>
        </w:rPr>
      </w:pPr>
      <w:r>
        <w:rPr>
          <w:lang w:val="it-IT"/>
        </w:rPr>
        <w:t>Il titolo di studio è lo stesso o può ritenersi equivalente</w:t>
      </w:r>
      <w:r w:rsidR="00000000" w:rsidRPr="00532057">
        <w:rPr>
          <w:lang w:val="it-IT"/>
        </w:rPr>
        <w:t>: ☐ sì ☐ no</w:t>
      </w:r>
    </w:p>
    <w:p w14:paraId="504AB3FC" w14:textId="6B15BD51" w:rsidR="00CD2C51" w:rsidRPr="008539B4" w:rsidRDefault="00532057">
      <w:pPr>
        <w:rPr>
          <w:lang w:val="it-IT"/>
        </w:rPr>
      </w:pPr>
      <w:r w:rsidRPr="008539B4">
        <w:rPr>
          <w:lang w:val="it-IT"/>
        </w:rPr>
        <w:t>Se no, inserire m</w:t>
      </w:r>
      <w:r w:rsidR="00000000" w:rsidRPr="008539B4">
        <w:rPr>
          <w:lang w:val="it-IT"/>
        </w:rPr>
        <w:t>otivazione: ____________________________</w:t>
      </w:r>
    </w:p>
    <w:p w14:paraId="5CE799BF" w14:textId="6F436752" w:rsidR="00CD2C51" w:rsidRPr="00532057" w:rsidRDefault="00000000">
      <w:pPr>
        <w:rPr>
          <w:lang w:val="it-IT"/>
        </w:rPr>
      </w:pPr>
      <w:r w:rsidRPr="00532057">
        <w:rPr>
          <w:lang w:val="it-IT"/>
        </w:rPr>
        <w:t>Rivalutazione punteggio</w:t>
      </w:r>
      <w:r w:rsidR="00532057" w:rsidRPr="00532057">
        <w:rPr>
          <w:lang w:val="it-IT"/>
        </w:rPr>
        <w:t xml:space="preserve"> necessaria</w:t>
      </w:r>
      <w:r w:rsidR="008539B4">
        <w:rPr>
          <w:lang w:val="it-IT"/>
        </w:rPr>
        <w:t xml:space="preserve"> in quanto il docente ha requisiti </w:t>
      </w:r>
      <w:proofErr w:type="gramStart"/>
      <w:r w:rsidR="008539B4">
        <w:rPr>
          <w:lang w:val="it-IT"/>
        </w:rPr>
        <w:t>inferiori</w:t>
      </w:r>
      <w:r w:rsidR="00532057" w:rsidRPr="00532057">
        <w:rPr>
          <w:lang w:val="it-IT"/>
        </w:rPr>
        <w:t>?</w:t>
      </w:r>
      <w:r w:rsidRPr="00532057">
        <w:rPr>
          <w:lang w:val="it-IT"/>
        </w:rPr>
        <w:t>:</w:t>
      </w:r>
      <w:proofErr w:type="gramEnd"/>
      <w:r w:rsidRPr="00532057">
        <w:rPr>
          <w:lang w:val="it-IT"/>
        </w:rPr>
        <w:t xml:space="preserve"> ☐ sì ☐ no</w:t>
      </w:r>
    </w:p>
    <w:p w14:paraId="3C020E00" w14:textId="52495BE8" w:rsidR="00CD2C51" w:rsidRPr="008539B4" w:rsidRDefault="00000000">
      <w:pPr>
        <w:rPr>
          <w:lang w:val="it-IT"/>
        </w:rPr>
      </w:pPr>
      <w:r w:rsidRPr="008539B4">
        <w:rPr>
          <w:lang w:val="it-IT"/>
        </w:rPr>
        <w:t>Punteggio</w:t>
      </w:r>
      <w:r w:rsidR="00532057" w:rsidRPr="008539B4">
        <w:rPr>
          <w:lang w:val="it-IT"/>
        </w:rPr>
        <w:t xml:space="preserve"> conseguito</w:t>
      </w:r>
      <w:r w:rsidR="008539B4" w:rsidRPr="008539B4">
        <w:rPr>
          <w:lang w:val="it-IT"/>
        </w:rPr>
        <w:t xml:space="preserve"> dall’ente in graduatoria</w:t>
      </w:r>
      <w:r w:rsidRPr="008539B4">
        <w:rPr>
          <w:lang w:val="it-IT"/>
        </w:rPr>
        <w:t>: ______ /100</w:t>
      </w:r>
    </w:p>
    <w:p w14:paraId="6C654CBD" w14:textId="77777777" w:rsidR="00CD2C51" w:rsidRDefault="00000000">
      <w:pPr>
        <w:rPr>
          <w:b/>
          <w:bCs/>
        </w:rPr>
      </w:pPr>
      <w:r w:rsidRPr="008539B4">
        <w:rPr>
          <w:lang w:val="it-IT"/>
        </w:rPr>
        <w:br/>
      </w:r>
      <w:r w:rsidRPr="00532057">
        <w:rPr>
          <w:b/>
          <w:bCs/>
        </w:rPr>
        <w:t>4. VARIAZIONE TUTOR</w:t>
      </w:r>
    </w:p>
    <w:p w14:paraId="19C4C06A" w14:textId="77777777" w:rsidR="00532057" w:rsidRPr="00532057" w:rsidRDefault="00532057">
      <w:pPr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CD2C51" w14:paraId="1D0DACC0" w14:textId="77777777">
        <w:tc>
          <w:tcPr>
            <w:tcW w:w="1728" w:type="dxa"/>
          </w:tcPr>
          <w:p w14:paraId="053DE221" w14:textId="77777777" w:rsidR="00CD2C51" w:rsidRDefault="00000000">
            <w:r>
              <w:t>Ore progetto</w:t>
            </w:r>
          </w:p>
        </w:tc>
        <w:tc>
          <w:tcPr>
            <w:tcW w:w="1728" w:type="dxa"/>
          </w:tcPr>
          <w:p w14:paraId="3218BC05" w14:textId="77777777" w:rsidR="00CD2C51" w:rsidRDefault="00000000">
            <w:r>
              <w:t>Tipologia</w:t>
            </w:r>
          </w:p>
        </w:tc>
        <w:tc>
          <w:tcPr>
            <w:tcW w:w="1728" w:type="dxa"/>
          </w:tcPr>
          <w:p w14:paraId="79F1CFD9" w14:textId="77777777" w:rsidR="00CD2C51" w:rsidRDefault="00000000">
            <w:r>
              <w:t>Tutor uscente</w:t>
            </w:r>
          </w:p>
        </w:tc>
        <w:tc>
          <w:tcPr>
            <w:tcW w:w="1728" w:type="dxa"/>
          </w:tcPr>
          <w:p w14:paraId="4CBFB556" w14:textId="77777777" w:rsidR="00CD2C51" w:rsidRDefault="00000000">
            <w:r>
              <w:t>Tutor entrante</w:t>
            </w:r>
          </w:p>
        </w:tc>
        <w:tc>
          <w:tcPr>
            <w:tcW w:w="1728" w:type="dxa"/>
          </w:tcPr>
          <w:p w14:paraId="719C87AB" w14:textId="77777777" w:rsidR="00CD2C51" w:rsidRDefault="00000000">
            <w:r>
              <w:t>Ore assegnate</w:t>
            </w:r>
          </w:p>
        </w:tc>
      </w:tr>
      <w:tr w:rsidR="00CD2C51" w14:paraId="76D1FC18" w14:textId="77777777">
        <w:tc>
          <w:tcPr>
            <w:tcW w:w="1728" w:type="dxa"/>
          </w:tcPr>
          <w:p w14:paraId="30A8FE85" w14:textId="77777777" w:rsidR="00CD2C51" w:rsidRDefault="00000000">
            <w:r>
              <w:t>________</w:t>
            </w:r>
          </w:p>
        </w:tc>
        <w:tc>
          <w:tcPr>
            <w:tcW w:w="1728" w:type="dxa"/>
          </w:tcPr>
          <w:p w14:paraId="5E38F3B4" w14:textId="77777777" w:rsidR="00CD2C51" w:rsidRDefault="00000000">
            <w:r>
              <w:t>________</w:t>
            </w:r>
          </w:p>
        </w:tc>
        <w:tc>
          <w:tcPr>
            <w:tcW w:w="1728" w:type="dxa"/>
          </w:tcPr>
          <w:p w14:paraId="49EA33DB" w14:textId="77777777" w:rsidR="00CD2C51" w:rsidRDefault="00000000">
            <w:r>
              <w:t>________</w:t>
            </w:r>
          </w:p>
        </w:tc>
        <w:tc>
          <w:tcPr>
            <w:tcW w:w="1728" w:type="dxa"/>
          </w:tcPr>
          <w:p w14:paraId="38D42EE0" w14:textId="77777777" w:rsidR="00CD2C51" w:rsidRDefault="00000000">
            <w:r>
              <w:t>________</w:t>
            </w:r>
          </w:p>
        </w:tc>
        <w:tc>
          <w:tcPr>
            <w:tcW w:w="1728" w:type="dxa"/>
          </w:tcPr>
          <w:p w14:paraId="3F172ACE" w14:textId="77777777" w:rsidR="00CD2C51" w:rsidRDefault="00000000">
            <w:r>
              <w:t>________</w:t>
            </w:r>
          </w:p>
        </w:tc>
      </w:tr>
    </w:tbl>
    <w:p w14:paraId="70C12E0F" w14:textId="77777777" w:rsidR="00CD2C51" w:rsidRDefault="00000000">
      <w:r>
        <w:br/>
        <w:t>Motivazione: ________________________________</w:t>
      </w:r>
    </w:p>
    <w:p w14:paraId="3E10F3B4" w14:textId="77777777" w:rsidR="00CD2C51" w:rsidRDefault="00000000">
      <w:r>
        <w:t>Tutor dipendente pubblico: ☐ sì ☐ no</w:t>
      </w:r>
    </w:p>
    <w:p w14:paraId="2B621CC7" w14:textId="77777777" w:rsidR="00CD2C51" w:rsidRDefault="00000000">
      <w:r>
        <w:t>Autorizzazione PA: ☐ sì ☐ no</w:t>
      </w:r>
    </w:p>
    <w:p w14:paraId="6DF6D6B5" w14:textId="77777777" w:rsidR="00CD2C51" w:rsidRDefault="00000000">
      <w:r>
        <w:t>Eventuale deroga: ____________________________</w:t>
      </w:r>
    </w:p>
    <w:p w14:paraId="3197C47B" w14:textId="77777777" w:rsidR="00CD2C51" w:rsidRDefault="00000000">
      <w:r>
        <w:br/>
        <w:t>5. CONFRONTO REQUISITI TUTOR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32057" w:rsidRPr="00532057" w14:paraId="175E78CD" w14:textId="77777777" w:rsidTr="00122D9B">
        <w:tc>
          <w:tcPr>
            <w:tcW w:w="4814" w:type="dxa"/>
          </w:tcPr>
          <w:p w14:paraId="2C165D7A" w14:textId="64CC6CD5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  <w:t xml:space="preserve">Requisiti previsti a progetto/formulario per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  <w:t>il tutor</w:t>
            </w:r>
          </w:p>
        </w:tc>
        <w:tc>
          <w:tcPr>
            <w:tcW w:w="4815" w:type="dxa"/>
          </w:tcPr>
          <w:p w14:paraId="710CE949" w14:textId="3ECCE5EA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  <w:t xml:space="preserve">Requisiti che si evincono dal c.v. del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  <w:lang w:val="it-IT" w:eastAsia="it-IT"/>
              </w:rPr>
              <w:t>tutor entrante</w:t>
            </w:r>
          </w:p>
        </w:tc>
      </w:tr>
      <w:tr w:rsidR="00532057" w:rsidRPr="00532057" w14:paraId="104B6A0F" w14:textId="77777777" w:rsidTr="00122D9B">
        <w:tc>
          <w:tcPr>
            <w:tcW w:w="4814" w:type="dxa"/>
          </w:tcPr>
          <w:p w14:paraId="1E4D1DE0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Titolo di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studio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inserire</w:t>
            </w:r>
          </w:p>
          <w:p w14:paraId="0F7FE635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Dettagli titolo di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studio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38AF2BD6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Anni di esperienza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didattica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33318D81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Anni di esperienza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professionale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0F0E62C3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Proveniente dal mondo del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lavoro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35EF7E99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Docente con competenze certificate ai sensi del dispositivo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regionale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3FD8906B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Docenti con almeno 3 anni di esperienza (negli ultimi 8 anni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)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</w:tc>
        <w:tc>
          <w:tcPr>
            <w:tcW w:w="4815" w:type="dxa"/>
          </w:tcPr>
          <w:p w14:paraId="722934BB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Titolo di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studio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31D8DE4C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Dettagli titolo di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studio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inserire </w:t>
            </w:r>
          </w:p>
          <w:p w14:paraId="67D4E6E5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Anni di esperienza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didattica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6DAABE7F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Anni di esperienza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professionale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4A5B1023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Proveniente dal mondo del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lavoro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2286EE40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Docente con competenze certificate ai sensi del dispositivo 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regionale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  <w:p w14:paraId="2D6ED76E" w14:textId="77777777" w:rsidR="00532057" w:rsidRPr="00532057" w:rsidRDefault="00532057" w:rsidP="00122D9B">
            <w:pPr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val="it-IT" w:eastAsia="it-IT"/>
              </w:rPr>
            </w:pPr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Docenti con almeno 3 anni di esperienza (negli ultimi 8 anni</w:t>
            </w:r>
            <w:proofErr w:type="gramStart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>) :</w:t>
            </w:r>
            <w:proofErr w:type="gramEnd"/>
            <w:r w:rsidRPr="00532057">
              <w:rPr>
                <w:rFonts w:ascii="Open Sans" w:hAnsi="Open Sans" w:cs="Open Sans"/>
                <w:sz w:val="20"/>
                <w:szCs w:val="20"/>
                <w:lang w:val="it-IT" w:eastAsia="it-IT"/>
              </w:rPr>
              <w:t xml:space="preserve">  inserire</w:t>
            </w:r>
          </w:p>
        </w:tc>
      </w:tr>
    </w:tbl>
    <w:p w14:paraId="079861A1" w14:textId="77777777" w:rsidR="00532057" w:rsidRDefault="00532057">
      <w:pPr>
        <w:rPr>
          <w:lang w:val="it-IT"/>
        </w:rPr>
      </w:pPr>
    </w:p>
    <w:p w14:paraId="78C32B37" w14:textId="559D1E18" w:rsidR="00CD2C51" w:rsidRPr="00532057" w:rsidRDefault="00000000">
      <w:pPr>
        <w:rPr>
          <w:lang w:val="it-IT"/>
        </w:rPr>
      </w:pPr>
      <w:r w:rsidRPr="00532057">
        <w:rPr>
          <w:lang w:val="it-IT"/>
        </w:rPr>
        <w:lastRenderedPageBreak/>
        <w:br/>
        <w:t>6. VERIFICHE TUTOR</w:t>
      </w:r>
    </w:p>
    <w:p w14:paraId="07A521BB" w14:textId="77777777" w:rsidR="008539B4" w:rsidRPr="00532057" w:rsidRDefault="008539B4" w:rsidP="008539B4">
      <w:pPr>
        <w:rPr>
          <w:lang w:val="it-IT"/>
        </w:rPr>
      </w:pPr>
      <w:r w:rsidRPr="00532057">
        <w:rPr>
          <w:lang w:val="it-IT"/>
        </w:rPr>
        <w:t>Requisiti</w:t>
      </w:r>
      <w:r>
        <w:rPr>
          <w:lang w:val="it-IT"/>
        </w:rPr>
        <w:t xml:space="preserve"> da formulario/progetto</w:t>
      </w:r>
      <w:r w:rsidRPr="00532057">
        <w:rPr>
          <w:lang w:val="it-IT"/>
        </w:rPr>
        <w:t xml:space="preserve"> </w:t>
      </w:r>
      <w:r>
        <w:rPr>
          <w:lang w:val="it-IT"/>
        </w:rPr>
        <w:t xml:space="preserve">sono </w:t>
      </w:r>
      <w:proofErr w:type="gramStart"/>
      <w:r w:rsidRPr="00532057">
        <w:rPr>
          <w:lang w:val="it-IT"/>
        </w:rPr>
        <w:t>rispettati</w:t>
      </w:r>
      <w:r>
        <w:rPr>
          <w:lang w:val="it-IT"/>
        </w:rPr>
        <w:t>?</w:t>
      </w:r>
      <w:r w:rsidRPr="00532057">
        <w:rPr>
          <w:lang w:val="it-IT"/>
        </w:rPr>
        <w:t>:</w:t>
      </w:r>
      <w:proofErr w:type="gramEnd"/>
      <w:r w:rsidRPr="00532057">
        <w:rPr>
          <w:lang w:val="it-IT"/>
        </w:rPr>
        <w:t xml:space="preserve"> ☐ sì ☐ no</w:t>
      </w:r>
    </w:p>
    <w:p w14:paraId="650BAFD0" w14:textId="77777777" w:rsidR="008539B4" w:rsidRPr="00532057" w:rsidRDefault="008539B4" w:rsidP="008539B4">
      <w:pPr>
        <w:rPr>
          <w:lang w:val="it-IT"/>
        </w:rPr>
      </w:pPr>
      <w:r>
        <w:rPr>
          <w:lang w:val="it-IT"/>
        </w:rPr>
        <w:t>Con eventuali compensazioni i requisiti sono comunque rispettati?</w:t>
      </w:r>
      <w:r w:rsidRPr="00532057">
        <w:rPr>
          <w:lang w:val="it-IT"/>
        </w:rPr>
        <w:t xml:space="preserve"> ☐ sì ☐ no</w:t>
      </w:r>
    </w:p>
    <w:p w14:paraId="0C64B733" w14:textId="77777777" w:rsidR="008539B4" w:rsidRPr="00532057" w:rsidRDefault="008539B4" w:rsidP="008539B4">
      <w:pPr>
        <w:rPr>
          <w:lang w:val="it-IT"/>
        </w:rPr>
      </w:pPr>
      <w:r>
        <w:rPr>
          <w:lang w:val="it-IT"/>
        </w:rPr>
        <w:t>Il titolo di studio è lo stesso o può ritenersi equivalente</w:t>
      </w:r>
      <w:r w:rsidRPr="00532057">
        <w:rPr>
          <w:lang w:val="it-IT"/>
        </w:rPr>
        <w:t>: ☐ sì ☐ no</w:t>
      </w:r>
    </w:p>
    <w:p w14:paraId="0ED4E3F1" w14:textId="77777777" w:rsidR="008539B4" w:rsidRPr="008539B4" w:rsidRDefault="008539B4" w:rsidP="008539B4">
      <w:pPr>
        <w:rPr>
          <w:lang w:val="it-IT"/>
        </w:rPr>
      </w:pPr>
      <w:r w:rsidRPr="008539B4">
        <w:rPr>
          <w:lang w:val="it-IT"/>
        </w:rPr>
        <w:t>Se no, inserire motivazione: ____________________________</w:t>
      </w:r>
    </w:p>
    <w:p w14:paraId="183941CF" w14:textId="77777777" w:rsidR="008539B4" w:rsidRPr="00532057" w:rsidRDefault="008539B4" w:rsidP="008539B4">
      <w:pPr>
        <w:rPr>
          <w:lang w:val="it-IT"/>
        </w:rPr>
      </w:pPr>
      <w:r w:rsidRPr="00532057">
        <w:rPr>
          <w:lang w:val="it-IT"/>
        </w:rPr>
        <w:t>Rivalutazione punteggio necessaria</w:t>
      </w:r>
      <w:r>
        <w:rPr>
          <w:lang w:val="it-IT"/>
        </w:rPr>
        <w:t xml:space="preserve"> in quanto il docente ha requisiti </w:t>
      </w:r>
      <w:proofErr w:type="gramStart"/>
      <w:r>
        <w:rPr>
          <w:lang w:val="it-IT"/>
        </w:rPr>
        <w:t>inferiori</w:t>
      </w:r>
      <w:r w:rsidRPr="00532057">
        <w:rPr>
          <w:lang w:val="it-IT"/>
        </w:rPr>
        <w:t>?:</w:t>
      </w:r>
      <w:proofErr w:type="gramEnd"/>
      <w:r w:rsidRPr="00532057">
        <w:rPr>
          <w:lang w:val="it-IT"/>
        </w:rPr>
        <w:t xml:space="preserve"> ☐ sì ☐ no</w:t>
      </w:r>
    </w:p>
    <w:p w14:paraId="679E70F2" w14:textId="77777777" w:rsidR="008539B4" w:rsidRPr="008539B4" w:rsidRDefault="008539B4" w:rsidP="008539B4">
      <w:pPr>
        <w:rPr>
          <w:lang w:val="it-IT"/>
        </w:rPr>
      </w:pPr>
      <w:r w:rsidRPr="008539B4">
        <w:rPr>
          <w:lang w:val="it-IT"/>
        </w:rPr>
        <w:t>Punteggio conseguito dall’ente in graduatoria: ______ /100</w:t>
      </w:r>
    </w:p>
    <w:p w14:paraId="15BFF644" w14:textId="77777777" w:rsidR="008539B4" w:rsidRDefault="008539B4">
      <w:pPr>
        <w:rPr>
          <w:lang w:val="it-IT"/>
        </w:rPr>
      </w:pPr>
    </w:p>
    <w:p w14:paraId="2E4AD39E" w14:textId="77777777" w:rsidR="008539B4" w:rsidRDefault="008539B4">
      <w:pPr>
        <w:rPr>
          <w:lang w:val="it-IT"/>
        </w:rPr>
      </w:pPr>
    </w:p>
    <w:p w14:paraId="084D4517" w14:textId="0057404F" w:rsidR="00CD2C51" w:rsidRPr="00532057" w:rsidRDefault="00000000">
      <w:pPr>
        <w:rPr>
          <w:lang w:val="it-IT"/>
        </w:rPr>
      </w:pPr>
      <w:r w:rsidRPr="00532057">
        <w:rPr>
          <w:lang w:val="it-IT"/>
        </w:rPr>
        <w:br/>
        <w:t>Luogo e data: ____________________________</w:t>
      </w:r>
    </w:p>
    <w:p w14:paraId="17604884" w14:textId="77777777" w:rsidR="00CD2C51" w:rsidRPr="008B5341" w:rsidRDefault="00000000">
      <w:pPr>
        <w:rPr>
          <w:lang w:val="it-IT"/>
        </w:rPr>
      </w:pPr>
      <w:r w:rsidRPr="008B5341">
        <w:rPr>
          <w:lang w:val="it-IT"/>
        </w:rPr>
        <w:t>Il Legale Rappresentante (firma digitale)</w:t>
      </w:r>
    </w:p>
    <w:sectPr w:rsidR="00CD2C51" w:rsidRPr="008B5341" w:rsidSect="00532057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7E98F" w14:textId="77777777" w:rsidR="005F64FC" w:rsidRDefault="005F64FC" w:rsidP="008B5341">
      <w:pPr>
        <w:spacing w:after="0" w:line="240" w:lineRule="auto"/>
      </w:pPr>
      <w:r>
        <w:separator/>
      </w:r>
    </w:p>
  </w:endnote>
  <w:endnote w:type="continuationSeparator" w:id="0">
    <w:p w14:paraId="1069A35A" w14:textId="77777777" w:rsidR="005F64FC" w:rsidRDefault="005F64FC" w:rsidP="008B5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9480" w14:textId="77777777" w:rsidR="005F64FC" w:rsidRDefault="005F64FC" w:rsidP="008B5341">
      <w:pPr>
        <w:spacing w:after="0" w:line="240" w:lineRule="auto"/>
      </w:pPr>
      <w:r>
        <w:separator/>
      </w:r>
    </w:p>
  </w:footnote>
  <w:footnote w:type="continuationSeparator" w:id="0">
    <w:p w14:paraId="5735291B" w14:textId="77777777" w:rsidR="005F64FC" w:rsidRDefault="005F64FC" w:rsidP="008B5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446A0" w14:textId="2AE4E941" w:rsidR="008B5341" w:rsidRPr="008B5341" w:rsidRDefault="008B5341" w:rsidP="008B5341">
    <w:pPr>
      <w:pStyle w:val="Titolo"/>
      <w:spacing w:after="0"/>
      <w:ind w:right="998"/>
      <w:rPr>
        <w:rFonts w:ascii="Calibri" w:hAnsi="Calibri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LOGO ENTE GESTORE   </w:t>
    </w:r>
    <w:r>
      <w:rPr>
        <w:sz w:val="22"/>
        <w:szCs w:val="22"/>
      </w:rPr>
      <w:t xml:space="preserve">       </w:t>
    </w:r>
    <w:proofErr w:type="spellStart"/>
    <w:r>
      <w:rPr>
        <w:sz w:val="22"/>
        <w:szCs w:val="22"/>
      </w:rPr>
      <w:t>loghi</w:t>
    </w:r>
    <w:proofErr w:type="spellEnd"/>
    <w:r>
      <w:rPr>
        <w:sz w:val="22"/>
        <w:szCs w:val="22"/>
      </w:rPr>
      <w:t xml:space="preserve"> avviso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2185155">
    <w:abstractNumId w:val="8"/>
  </w:num>
  <w:num w:numId="2" w16cid:durableId="1397973069">
    <w:abstractNumId w:val="6"/>
  </w:num>
  <w:num w:numId="3" w16cid:durableId="1167483273">
    <w:abstractNumId w:val="5"/>
  </w:num>
  <w:num w:numId="4" w16cid:durableId="677924473">
    <w:abstractNumId w:val="4"/>
  </w:num>
  <w:num w:numId="5" w16cid:durableId="1212305936">
    <w:abstractNumId w:val="7"/>
  </w:num>
  <w:num w:numId="6" w16cid:durableId="757291219">
    <w:abstractNumId w:val="3"/>
  </w:num>
  <w:num w:numId="7" w16cid:durableId="1052576639">
    <w:abstractNumId w:val="2"/>
  </w:num>
  <w:num w:numId="8" w16cid:durableId="837236777">
    <w:abstractNumId w:val="1"/>
  </w:num>
  <w:num w:numId="9" w16cid:durableId="21589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24D10"/>
    <w:rsid w:val="00532057"/>
    <w:rsid w:val="005F64FC"/>
    <w:rsid w:val="008539B4"/>
    <w:rsid w:val="008B5341"/>
    <w:rsid w:val="008D0926"/>
    <w:rsid w:val="00991D4F"/>
    <w:rsid w:val="00AA1D8D"/>
    <w:rsid w:val="00B47730"/>
    <w:rsid w:val="00CB0664"/>
    <w:rsid w:val="00CD2C51"/>
    <w:rsid w:val="00EC428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DA59D"/>
  <w14:defaultImageDpi w14:val="300"/>
  <w15:docId w15:val="{A8F1F519-3F61-450E-B07D-F4DA7087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Riccardo Burattini</cp:lastModifiedBy>
  <cp:revision>2</cp:revision>
  <dcterms:created xsi:type="dcterms:W3CDTF">2026-06-17T12:24:00Z</dcterms:created>
  <dcterms:modified xsi:type="dcterms:W3CDTF">2026-06-17T12:24:00Z</dcterms:modified>
  <cp:category/>
</cp:coreProperties>
</file>